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3A2469" w14:textId="77777777" w:rsidR="00ED569E" w:rsidRDefault="0098265A" w:rsidP="00721771">
      <w:pPr>
        <w:rPr>
          <w:b/>
          <w:sz w:val="42"/>
          <w:szCs w:val="42"/>
        </w:rPr>
      </w:pPr>
      <w:r w:rsidRPr="0098265A">
        <w:rPr>
          <w:rFonts w:eastAsia="Calibri"/>
          <w:bCs/>
          <w:noProof/>
          <w:sz w:val="42"/>
          <w:szCs w:val="28"/>
        </w:rPr>
        <w:drawing>
          <wp:anchor distT="0" distB="0" distL="114300" distR="114300" simplePos="0" relativeHeight="251658240" behindDoc="0" locked="0" layoutInCell="1" allowOverlap="0" wp14:anchorId="503B49CD" wp14:editId="0D8B27F3">
            <wp:simplePos x="0" y="0"/>
            <wp:positionH relativeFrom="column">
              <wp:posOffset>-1905</wp:posOffset>
            </wp:positionH>
            <wp:positionV relativeFrom="paragraph">
              <wp:posOffset>0</wp:posOffset>
            </wp:positionV>
            <wp:extent cx="219600" cy="590400"/>
            <wp:effectExtent l="0" t="0" r="9525" b="635"/>
            <wp:wrapSquare wrapText="bothSides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00" cy="59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E6EF2">
        <w:rPr>
          <w:rFonts w:eastAsia="Calibri"/>
          <w:bCs/>
          <w:lang w:eastAsia="en-US"/>
        </w:rPr>
        <w:t>G</w:t>
      </w:r>
      <w:r w:rsidRPr="0098265A">
        <w:rPr>
          <w:rFonts w:eastAsia="Calibri"/>
          <w:bCs/>
          <w:lang w:eastAsia="en-US"/>
        </w:rPr>
        <w:t>emeente Amsterdam</w:t>
      </w:r>
      <w:r w:rsidRPr="0098265A">
        <w:rPr>
          <w:rFonts w:eastAsia="Calibri"/>
          <w:bCs/>
          <w:sz w:val="42"/>
          <w:szCs w:val="28"/>
          <w:lang w:eastAsia="en-US"/>
        </w:rPr>
        <w:br/>
      </w:r>
      <w:r>
        <w:rPr>
          <w:rFonts w:eastAsia="Calibri"/>
          <w:b/>
          <w:bCs/>
          <w:sz w:val="42"/>
          <w:szCs w:val="28"/>
          <w:lang w:eastAsia="en-US"/>
        </w:rPr>
        <w:br/>
      </w:r>
    </w:p>
    <w:p w14:paraId="62086D73" w14:textId="5A153309" w:rsidR="00721771" w:rsidRPr="00EA0CC1" w:rsidRDefault="00A01F06" w:rsidP="00721771">
      <w:pPr>
        <w:rPr>
          <w:b/>
          <w:sz w:val="42"/>
          <w:szCs w:val="42"/>
        </w:rPr>
      </w:pPr>
      <w:r>
        <w:rPr>
          <w:b/>
          <w:sz w:val="42"/>
          <w:szCs w:val="42"/>
        </w:rPr>
        <w:t>Bijlage 9</w:t>
      </w:r>
      <w:bookmarkStart w:id="0" w:name="_GoBack"/>
      <w:bookmarkEnd w:id="0"/>
      <w:r w:rsidR="00ED569E">
        <w:rPr>
          <w:b/>
          <w:sz w:val="42"/>
          <w:szCs w:val="42"/>
        </w:rPr>
        <w:t xml:space="preserve"> </w:t>
      </w:r>
      <w:r w:rsidR="009B3E73">
        <w:rPr>
          <w:b/>
          <w:sz w:val="42"/>
          <w:szCs w:val="42"/>
        </w:rPr>
        <w:t>–</w:t>
      </w:r>
      <w:r w:rsidR="00ED569E">
        <w:rPr>
          <w:b/>
          <w:sz w:val="42"/>
          <w:szCs w:val="42"/>
        </w:rPr>
        <w:t xml:space="preserve"> </w:t>
      </w:r>
      <w:r w:rsidR="00644EDD">
        <w:rPr>
          <w:b/>
          <w:sz w:val="42"/>
          <w:szCs w:val="42"/>
        </w:rPr>
        <w:t>Verklaring</w:t>
      </w:r>
      <w:r w:rsidR="009B3E73">
        <w:rPr>
          <w:b/>
          <w:sz w:val="42"/>
          <w:szCs w:val="42"/>
        </w:rPr>
        <w:t xml:space="preserve"> Kwaliteitsonderdeel A en B</w:t>
      </w:r>
    </w:p>
    <w:p w14:paraId="785BBBCD" w14:textId="77777777" w:rsidR="00721771" w:rsidRDefault="00721771" w:rsidP="00721771"/>
    <w:p w14:paraId="554C15AC" w14:textId="163DDF15" w:rsidR="009B3E73" w:rsidRPr="008E2EA6" w:rsidRDefault="009B3E73" w:rsidP="009B3E73">
      <w:pPr>
        <w:rPr>
          <w:b/>
        </w:rPr>
      </w:pPr>
      <w:r w:rsidRPr="008E2EA6">
        <w:rPr>
          <w:b/>
        </w:rPr>
        <w:t>Kwal</w:t>
      </w:r>
      <w:r w:rsidR="00723C83">
        <w:rPr>
          <w:b/>
        </w:rPr>
        <w:t>i</w:t>
      </w:r>
      <w:r w:rsidRPr="008E2EA6">
        <w:rPr>
          <w:b/>
        </w:rPr>
        <w:t>teitsonderdeel A: Tijdig leveren van analyseresultaten</w:t>
      </w:r>
    </w:p>
    <w:p w14:paraId="30CDB755" w14:textId="5EFF020E" w:rsidR="009B3E73" w:rsidRDefault="009B3E73" w:rsidP="00721771"/>
    <w:p w14:paraId="4815DCE7" w14:textId="7C89EDAF" w:rsidR="009B3E73" w:rsidRPr="007F5FAF" w:rsidRDefault="009B3E73" w:rsidP="009B3E73">
      <w:r w:rsidRPr="007F5FAF">
        <w:t>De inschrijver(s) verklaart (verklaren)</w:t>
      </w:r>
      <w:r w:rsidR="00723C83">
        <w:t xml:space="preserve"> dat binnen de uitvoering van de</w:t>
      </w:r>
      <w:r w:rsidRPr="007F5FAF">
        <w:t xml:space="preserve"> </w:t>
      </w:r>
      <w:r w:rsidR="00913D05">
        <w:t xml:space="preserve">nadere </w:t>
      </w:r>
      <w:r w:rsidR="00723C83">
        <w:t>opdrachten</w:t>
      </w:r>
    </w:p>
    <w:p w14:paraId="7BAA802B" w14:textId="35736C52" w:rsidR="00FE3FE9" w:rsidRPr="007F5FAF" w:rsidRDefault="007F5FAF" w:rsidP="009B3E73">
      <w:r w:rsidRPr="007F5FAF">
        <w:t>AI 2021-0267</w:t>
      </w:r>
      <w:r w:rsidR="00913D05">
        <w:t xml:space="preserve"> ______% van de resultaten</w:t>
      </w:r>
      <w:r w:rsidR="009B3E73" w:rsidRPr="007F5FAF">
        <w:t xml:space="preserve"> binnen de gestelde </w:t>
      </w:r>
      <w:r w:rsidR="00FE3FE9" w:rsidRPr="007F5FAF">
        <w:t>analysetermijn beschikbaar zijn</w:t>
      </w:r>
      <w:r w:rsidR="008E2EA6" w:rsidRPr="007F5FAF">
        <w:t>. De maximaal te beh</w:t>
      </w:r>
      <w:r w:rsidR="00913D05">
        <w:t>alen fictieve korting van EUR 32</w:t>
      </w:r>
      <w:r w:rsidR="008E2EA6" w:rsidRPr="007F5FAF">
        <w:t>.000 wordt toegekend bij een garantstelling van 100%</w:t>
      </w:r>
      <w:r w:rsidR="009B3EC2" w:rsidRPr="007F5FAF">
        <w:t>.</w:t>
      </w:r>
    </w:p>
    <w:p w14:paraId="4B4495B6" w14:textId="77777777" w:rsidR="00FE3FE9" w:rsidRPr="007F5FAF" w:rsidRDefault="00FE3FE9" w:rsidP="009B3E73"/>
    <w:p w14:paraId="77FECC8B" w14:textId="54EDF128" w:rsidR="009B3E73" w:rsidRPr="007F5FAF" w:rsidRDefault="00FE3FE9" w:rsidP="009B3E73">
      <w:pPr>
        <w:rPr>
          <w:b/>
        </w:rPr>
      </w:pPr>
      <w:r w:rsidRPr="007F5FAF">
        <w:rPr>
          <w:b/>
        </w:rPr>
        <w:t xml:space="preserve">Kwaliteitsonderdeel B: Duurzaamheid </w:t>
      </w:r>
    </w:p>
    <w:p w14:paraId="70749AED" w14:textId="77777777" w:rsidR="009B3E73" w:rsidRPr="007F5FAF" w:rsidRDefault="009B3E73" w:rsidP="00721771"/>
    <w:p w14:paraId="4FB29DAE" w14:textId="4154E226" w:rsidR="004221D7" w:rsidRPr="007F5FAF" w:rsidRDefault="00721771" w:rsidP="00721771">
      <w:r w:rsidRPr="007F5FAF">
        <w:t xml:space="preserve">De inschrijver(s) verklaart (verklaren) zich bereid de uitvoering van de opdracht </w:t>
      </w:r>
    </w:p>
    <w:p w14:paraId="6919F830" w14:textId="70F459F1" w:rsidR="00721771" w:rsidRPr="008E2EA6" w:rsidRDefault="007F5FAF" w:rsidP="00721771">
      <w:r w:rsidRPr="007F5FAF">
        <w:t>AI 2021-0267</w:t>
      </w:r>
      <w:r w:rsidR="004221D7" w:rsidRPr="007F5FAF">
        <w:t xml:space="preserve"> </w:t>
      </w:r>
      <w:r w:rsidR="00721771" w:rsidRPr="007F5FAF">
        <w:t>op</w:t>
      </w:r>
      <w:r w:rsidR="00721771" w:rsidRPr="008E2EA6">
        <w:t xml:space="preserve"> een duurzame wijze ter hand te nemen en daarbij adequaat invulling te geven aan een CO2-reductie op:</w:t>
      </w:r>
    </w:p>
    <w:p w14:paraId="2453344A" w14:textId="27E24CBC" w:rsidR="00721771" w:rsidRPr="008E2EA6" w:rsidRDefault="00721771" w:rsidP="008E2EA6">
      <w:r>
        <w:rPr>
          <w:noProof/>
        </w:rPr>
        <w:drawing>
          <wp:anchor distT="0" distB="0" distL="114300" distR="114300" simplePos="0" relativeHeight="251660288" behindDoc="0" locked="0" layoutInCell="1" allowOverlap="1" wp14:anchorId="235806D0" wp14:editId="030A23D2">
            <wp:simplePos x="0" y="0"/>
            <wp:positionH relativeFrom="column">
              <wp:posOffset>304800</wp:posOffset>
            </wp:positionH>
            <wp:positionV relativeFrom="paragraph">
              <wp:posOffset>38100</wp:posOffset>
            </wp:positionV>
            <wp:extent cx="114300" cy="123825"/>
            <wp:effectExtent l="0" t="0" r="0" b="9525"/>
            <wp:wrapNone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1" w:name="Selectievakje1"/>
      <w:bookmarkEnd w:id="1"/>
      <w:r w:rsidRPr="008E2EA6">
        <w:t>  </w:t>
      </w:r>
      <w:r w:rsidR="008E2EA6">
        <w:tab/>
      </w:r>
      <w:r w:rsidRPr="008E2EA6">
        <w:t xml:space="preserve"> CO2-ambitieniveau 5 (</w:t>
      </w:r>
      <w:r w:rsidR="00913D05">
        <w:t>fictieve korting van EUR 16</w:t>
      </w:r>
      <w:r w:rsidR="008E2EA6" w:rsidRPr="008E2EA6">
        <w:t>.000</w:t>
      </w:r>
      <w:r w:rsidR="00913D05">
        <w:t>)</w:t>
      </w:r>
    </w:p>
    <w:p w14:paraId="2709AF1C" w14:textId="711EBB1F" w:rsidR="00721771" w:rsidRPr="008E2EA6" w:rsidRDefault="00721771" w:rsidP="008E2EA6">
      <w:r w:rsidRPr="00855538">
        <w:rPr>
          <w:noProof/>
        </w:rPr>
        <w:drawing>
          <wp:anchor distT="0" distB="0" distL="114300" distR="114300" simplePos="0" relativeHeight="251661312" behindDoc="0" locked="0" layoutInCell="1" allowOverlap="1" wp14:anchorId="370CE2FE" wp14:editId="046CEA7E">
            <wp:simplePos x="0" y="0"/>
            <wp:positionH relativeFrom="column">
              <wp:posOffset>314325</wp:posOffset>
            </wp:positionH>
            <wp:positionV relativeFrom="paragraph">
              <wp:posOffset>57150</wp:posOffset>
            </wp:positionV>
            <wp:extent cx="114300" cy="123825"/>
            <wp:effectExtent l="0" t="0" r="0" b="9525"/>
            <wp:wrapNone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2" w:name="Selectievakje2"/>
      <w:bookmarkEnd w:id="2"/>
      <w:r w:rsidRPr="008E2EA6">
        <w:t xml:space="preserve">   </w:t>
      </w:r>
      <w:r w:rsidR="008E2EA6">
        <w:tab/>
        <w:t xml:space="preserve"> </w:t>
      </w:r>
      <w:r w:rsidRPr="008E2EA6">
        <w:t>CO2-ambitieniveau 4 (</w:t>
      </w:r>
      <w:r w:rsidR="008E2EA6" w:rsidRPr="008E2EA6">
        <w:t>fictieve korting van EUR 1</w:t>
      </w:r>
      <w:r w:rsidR="00723C83">
        <w:t>3</w:t>
      </w:r>
      <w:r w:rsidR="008E2EA6" w:rsidRPr="008E2EA6">
        <w:t>.000</w:t>
      </w:r>
      <w:r w:rsidR="00723C83">
        <w:t>)</w:t>
      </w:r>
    </w:p>
    <w:p w14:paraId="398F8FCD" w14:textId="40918D0C" w:rsidR="00721771" w:rsidRPr="008E2EA6" w:rsidRDefault="00721771" w:rsidP="008E2EA6">
      <w:r w:rsidRPr="00855538">
        <w:rPr>
          <w:noProof/>
        </w:rPr>
        <w:drawing>
          <wp:anchor distT="0" distB="0" distL="114300" distR="114300" simplePos="0" relativeHeight="251662336" behindDoc="0" locked="0" layoutInCell="1" allowOverlap="1" wp14:anchorId="616CA170" wp14:editId="1F7A3256">
            <wp:simplePos x="0" y="0"/>
            <wp:positionH relativeFrom="column">
              <wp:posOffset>314325</wp:posOffset>
            </wp:positionH>
            <wp:positionV relativeFrom="paragraph">
              <wp:posOffset>38100</wp:posOffset>
            </wp:positionV>
            <wp:extent cx="114300" cy="123825"/>
            <wp:effectExtent l="0" t="0" r="0" b="9525"/>
            <wp:wrapNone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3" w:name="Selectievakje3"/>
      <w:bookmarkEnd w:id="3"/>
      <w:r w:rsidRPr="008E2EA6">
        <w:t>  </w:t>
      </w:r>
      <w:r w:rsidR="008E2EA6">
        <w:tab/>
      </w:r>
      <w:r w:rsidRPr="008E2EA6">
        <w:t xml:space="preserve"> CO2-ambitieniveau 3 (</w:t>
      </w:r>
      <w:r w:rsidR="00723C83">
        <w:t>fictieve korting van EUR 8</w:t>
      </w:r>
      <w:r w:rsidR="008E2EA6" w:rsidRPr="008E2EA6">
        <w:t>.000</w:t>
      </w:r>
      <w:r w:rsidRPr="008E2EA6">
        <w:t>)</w:t>
      </w:r>
    </w:p>
    <w:p w14:paraId="538C8204" w14:textId="09C426F6" w:rsidR="00721771" w:rsidRPr="008E2EA6" w:rsidRDefault="00721771" w:rsidP="008E2EA6">
      <w:r w:rsidRPr="00855538">
        <w:rPr>
          <w:noProof/>
        </w:rPr>
        <w:drawing>
          <wp:anchor distT="0" distB="0" distL="114300" distR="114300" simplePos="0" relativeHeight="251663360" behindDoc="0" locked="0" layoutInCell="1" allowOverlap="1" wp14:anchorId="2DE9CF41" wp14:editId="7DC0CB6C">
            <wp:simplePos x="0" y="0"/>
            <wp:positionH relativeFrom="column">
              <wp:posOffset>314325</wp:posOffset>
            </wp:positionH>
            <wp:positionV relativeFrom="paragraph">
              <wp:posOffset>38100</wp:posOffset>
            </wp:positionV>
            <wp:extent cx="114300" cy="123825"/>
            <wp:effectExtent l="0" t="0" r="0" b="9525"/>
            <wp:wrapNone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E2EA6">
        <w:t>  </w:t>
      </w:r>
      <w:r w:rsidR="008E2EA6">
        <w:tab/>
      </w:r>
      <w:r w:rsidRPr="008E2EA6">
        <w:t xml:space="preserve"> CO2-ambitieniveau 2 (</w:t>
      </w:r>
      <w:r w:rsidR="00723C83">
        <w:t>fictieve korting van EUR 6</w:t>
      </w:r>
      <w:r w:rsidR="008E2EA6" w:rsidRPr="008E2EA6">
        <w:t>.000</w:t>
      </w:r>
      <w:r w:rsidRPr="008E2EA6">
        <w:t>)</w:t>
      </w:r>
    </w:p>
    <w:p w14:paraId="5064A56D" w14:textId="74C88A99" w:rsidR="00721771" w:rsidRPr="008E2EA6" w:rsidRDefault="00721771" w:rsidP="008E2EA6">
      <w:r w:rsidRPr="00855538">
        <w:rPr>
          <w:noProof/>
        </w:rPr>
        <w:drawing>
          <wp:anchor distT="0" distB="0" distL="114300" distR="114300" simplePos="0" relativeHeight="251664384" behindDoc="0" locked="0" layoutInCell="1" allowOverlap="1" wp14:anchorId="6848F421" wp14:editId="51CA869B">
            <wp:simplePos x="0" y="0"/>
            <wp:positionH relativeFrom="column">
              <wp:posOffset>314325</wp:posOffset>
            </wp:positionH>
            <wp:positionV relativeFrom="paragraph">
              <wp:posOffset>38100</wp:posOffset>
            </wp:positionV>
            <wp:extent cx="114300" cy="123825"/>
            <wp:effectExtent l="0" t="0" r="0" b="9525"/>
            <wp:wrapNone/>
            <wp:docPr id="30" name="Afbeelding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E2EA6">
        <w:t>  </w:t>
      </w:r>
      <w:r w:rsidR="008E2EA6">
        <w:tab/>
      </w:r>
      <w:r w:rsidRPr="008E2EA6">
        <w:t xml:space="preserve"> CO2-ambitieniveau 1 (</w:t>
      </w:r>
      <w:r w:rsidR="00723C83">
        <w:t>fictieve korting van EUR 4</w:t>
      </w:r>
      <w:r w:rsidR="008E2EA6" w:rsidRPr="008E2EA6">
        <w:t>.000</w:t>
      </w:r>
      <w:r w:rsidRPr="008E2EA6">
        <w:t>)</w:t>
      </w:r>
    </w:p>
    <w:p w14:paraId="402B157F" w14:textId="0181AF70" w:rsidR="00721771" w:rsidRPr="008E2EA6" w:rsidRDefault="00721771" w:rsidP="008E2EA6">
      <w:r w:rsidRPr="00855538">
        <w:rPr>
          <w:noProof/>
        </w:rPr>
        <w:drawing>
          <wp:anchor distT="0" distB="0" distL="114300" distR="114300" simplePos="0" relativeHeight="251665408" behindDoc="0" locked="0" layoutInCell="1" allowOverlap="1" wp14:anchorId="619AC25F" wp14:editId="091F9D18">
            <wp:simplePos x="0" y="0"/>
            <wp:positionH relativeFrom="column">
              <wp:posOffset>304800</wp:posOffset>
            </wp:positionH>
            <wp:positionV relativeFrom="paragraph">
              <wp:posOffset>76200</wp:posOffset>
            </wp:positionV>
            <wp:extent cx="114300" cy="123825"/>
            <wp:effectExtent l="0" t="0" r="0" b="952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4" w:name="Selectievakje4"/>
      <w:bookmarkEnd w:id="4"/>
      <w:r w:rsidRPr="008E2EA6">
        <w:t>  </w:t>
      </w:r>
      <w:r w:rsidR="008E2EA6">
        <w:tab/>
      </w:r>
      <w:r w:rsidRPr="008E2EA6">
        <w:t xml:space="preserve"> geen van de bovenstaande CO2-ambitieniveau’s</w:t>
      </w:r>
    </w:p>
    <w:p w14:paraId="4FE48D3E" w14:textId="77777777" w:rsidR="00721771" w:rsidRPr="008E2EA6" w:rsidRDefault="00721771" w:rsidP="008E2EA6"/>
    <w:p w14:paraId="0E0B50C7" w14:textId="55ADC2EA" w:rsidR="00721771" w:rsidRPr="008E2EA6" w:rsidRDefault="00721771" w:rsidP="008E2EA6">
      <w:r w:rsidRPr="008E2EA6">
        <w:t>Behorende bij de inschrijving AI 20</w:t>
      </w:r>
      <w:r w:rsidR="00ED569E" w:rsidRPr="008E2EA6">
        <w:t>2</w:t>
      </w:r>
      <w:r w:rsidRPr="008E2EA6">
        <w:t>1</w:t>
      </w:r>
      <w:r w:rsidR="00AF6D44" w:rsidRPr="008E2EA6">
        <w:t>-0</w:t>
      </w:r>
      <w:r w:rsidR="00B559AF">
        <w:t>267</w:t>
      </w:r>
      <w:r w:rsidRPr="008E2EA6">
        <w:t xml:space="preserve"> van de ondergetekende(n):</w:t>
      </w:r>
    </w:p>
    <w:p w14:paraId="6326A02F" w14:textId="77777777" w:rsidR="00721771" w:rsidRPr="008E2EA6" w:rsidRDefault="00721771" w:rsidP="008E2EA6"/>
    <w:p w14:paraId="5BDC0643" w14:textId="77777777" w:rsidR="00721771" w:rsidRPr="008E2EA6" w:rsidRDefault="00721771" w:rsidP="008E2EA6">
      <w:r w:rsidRPr="008E2EA6">
        <w:t>A)</w:t>
      </w:r>
    </w:p>
    <w:p w14:paraId="22E9145B" w14:textId="77777777" w:rsidR="00721771" w:rsidRPr="008E2EA6" w:rsidRDefault="00721771" w:rsidP="008E2EA6">
      <w:r w:rsidRPr="008E2EA6">
        <w:t>gevestigd te:</w:t>
      </w:r>
    </w:p>
    <w:p w14:paraId="62BE9CA1" w14:textId="77777777" w:rsidR="00721771" w:rsidRPr="008E2EA6" w:rsidRDefault="00721771" w:rsidP="008E2EA6"/>
    <w:p w14:paraId="458BC7D2" w14:textId="77777777" w:rsidR="00721771" w:rsidRPr="008E2EA6" w:rsidRDefault="00721771" w:rsidP="008E2EA6"/>
    <w:p w14:paraId="1E7D9C62" w14:textId="77777777" w:rsidR="00721771" w:rsidRPr="008E2EA6" w:rsidRDefault="00721771" w:rsidP="008E2EA6">
      <w:r w:rsidRPr="008E2EA6">
        <w:t>B)</w:t>
      </w:r>
    </w:p>
    <w:p w14:paraId="53E50DF4" w14:textId="77777777" w:rsidR="00721771" w:rsidRPr="008E2EA6" w:rsidRDefault="00721771" w:rsidP="008E2EA6">
      <w:r w:rsidRPr="008E2EA6">
        <w:t>gevestigd te:</w:t>
      </w:r>
    </w:p>
    <w:p w14:paraId="155525E1" w14:textId="77777777" w:rsidR="00721771" w:rsidRPr="008E2EA6" w:rsidRDefault="00721771" w:rsidP="008E2EA6"/>
    <w:p w14:paraId="7E9AF337" w14:textId="77777777" w:rsidR="00721771" w:rsidRPr="008E2EA6" w:rsidRDefault="00721771" w:rsidP="008E2EA6"/>
    <w:p w14:paraId="197173F4" w14:textId="77777777" w:rsidR="00721771" w:rsidRPr="008E2EA6" w:rsidRDefault="00721771" w:rsidP="008E2EA6">
      <w:r w:rsidRPr="008E2EA6">
        <w:t>C)</w:t>
      </w:r>
    </w:p>
    <w:p w14:paraId="307A0B91" w14:textId="77777777" w:rsidR="00721771" w:rsidRPr="008E2EA6" w:rsidRDefault="00721771" w:rsidP="008E2EA6">
      <w:r w:rsidRPr="008E2EA6">
        <w:t>gevestigd te:</w:t>
      </w:r>
    </w:p>
    <w:p w14:paraId="551A8ECB" w14:textId="77777777" w:rsidR="00721771" w:rsidRPr="008E2EA6" w:rsidRDefault="00721771" w:rsidP="008E2EA6"/>
    <w:p w14:paraId="76E4E8C5" w14:textId="77777777" w:rsidR="00721771" w:rsidRPr="008E2EA6" w:rsidRDefault="00721771" w:rsidP="008E2EA6"/>
    <w:p w14:paraId="4E038DAE" w14:textId="4755E330" w:rsidR="00655558" w:rsidRPr="00655558" w:rsidRDefault="00721771" w:rsidP="008E2EA6">
      <w:r w:rsidRPr="008E2EA6">
        <w:t>(Bij een natuurlijk persoon naam en voornamen voluit, bij een rechtspersoon de statutaire naam; bij een natuurlijk persoon de woonplaats, bij een rechtspersoon de vestigingsplaats)</w:t>
      </w:r>
      <w:r w:rsidRPr="008E2EA6">
        <w:br/>
      </w:r>
      <w:r w:rsidRPr="008E2EA6">
        <w:br/>
      </w:r>
      <w:r w:rsidRPr="008E2EA6">
        <w:rPr>
          <w:i/>
        </w:rPr>
        <w:t>De Aanbestedende dienst zal de aangegeven fictieve vermindering van de inschrijvingssom af halen.</w:t>
      </w:r>
    </w:p>
    <w:p w14:paraId="795F187C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6CCEC4" w14:textId="77777777" w:rsidR="002C14B3" w:rsidRDefault="002C14B3" w:rsidP="00B85C3F">
      <w:pPr>
        <w:spacing w:line="240" w:lineRule="auto"/>
      </w:pPr>
      <w:r>
        <w:separator/>
      </w:r>
    </w:p>
  </w:endnote>
  <w:endnote w:type="continuationSeparator" w:id="0">
    <w:p w14:paraId="6935D313" w14:textId="77777777" w:rsidR="002C14B3" w:rsidRDefault="002C14B3" w:rsidP="00B85C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A0E1F0" w14:textId="77777777" w:rsidR="002C14B3" w:rsidRDefault="002C14B3" w:rsidP="00B85C3F">
      <w:pPr>
        <w:spacing w:line="240" w:lineRule="auto"/>
      </w:pPr>
      <w:r>
        <w:separator/>
      </w:r>
    </w:p>
  </w:footnote>
  <w:footnote w:type="continuationSeparator" w:id="0">
    <w:p w14:paraId="1ABF256B" w14:textId="77777777" w:rsidR="002C14B3" w:rsidRDefault="002C14B3" w:rsidP="00B85C3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558"/>
    <w:rsid w:val="0001704B"/>
    <w:rsid w:val="000B46D8"/>
    <w:rsid w:val="000D675D"/>
    <w:rsid w:val="00177A29"/>
    <w:rsid w:val="001F4806"/>
    <w:rsid w:val="002B5524"/>
    <w:rsid w:val="002C14B3"/>
    <w:rsid w:val="00361F18"/>
    <w:rsid w:val="003B3222"/>
    <w:rsid w:val="004221D7"/>
    <w:rsid w:val="00424DED"/>
    <w:rsid w:val="00482A4F"/>
    <w:rsid w:val="00527398"/>
    <w:rsid w:val="00536BE7"/>
    <w:rsid w:val="00632123"/>
    <w:rsid w:val="00643F05"/>
    <w:rsid w:val="00644EDD"/>
    <w:rsid w:val="00655558"/>
    <w:rsid w:val="00721771"/>
    <w:rsid w:val="00723C83"/>
    <w:rsid w:val="00731B74"/>
    <w:rsid w:val="007A5DEA"/>
    <w:rsid w:val="007F5FAF"/>
    <w:rsid w:val="008104C5"/>
    <w:rsid w:val="008402D9"/>
    <w:rsid w:val="0088072A"/>
    <w:rsid w:val="008E2EA6"/>
    <w:rsid w:val="00913D05"/>
    <w:rsid w:val="009175F9"/>
    <w:rsid w:val="009761CF"/>
    <w:rsid w:val="0098265A"/>
    <w:rsid w:val="009B0D92"/>
    <w:rsid w:val="009B3E73"/>
    <w:rsid w:val="009B3EC2"/>
    <w:rsid w:val="00A01F06"/>
    <w:rsid w:val="00A03098"/>
    <w:rsid w:val="00A3732E"/>
    <w:rsid w:val="00A53085"/>
    <w:rsid w:val="00A74B89"/>
    <w:rsid w:val="00AF6D44"/>
    <w:rsid w:val="00B559AF"/>
    <w:rsid w:val="00B85C3F"/>
    <w:rsid w:val="00BD0C39"/>
    <w:rsid w:val="00CC26E3"/>
    <w:rsid w:val="00D51F9C"/>
    <w:rsid w:val="00EB1492"/>
    <w:rsid w:val="00ED569E"/>
    <w:rsid w:val="00F12F0D"/>
    <w:rsid w:val="00FE2507"/>
    <w:rsid w:val="00FE3FE9"/>
    <w:rsid w:val="00FE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7450D9"/>
  <w15:docId w15:val="{5DF0B722-7B1E-46AB-B752-30548864D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Ballontekst">
    <w:name w:val="Balloon Text"/>
    <w:basedOn w:val="Standaard"/>
    <w:link w:val="BallontekstChar"/>
    <w:rsid w:val="009826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8265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B85C3F"/>
  </w:style>
  <w:style w:type="paragraph" w:styleId="Voettekst">
    <w:name w:val="footer"/>
    <w:basedOn w:val="Standaard"/>
    <w:link w:val="VoettekstChar"/>
    <w:uiPriority w:val="99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85C3F"/>
  </w:style>
  <w:style w:type="paragraph" w:styleId="Lijstalinea">
    <w:name w:val="List Paragraph"/>
    <w:aliases w:val="Opsomblokjes en substreepjes,Lijst paragraaf"/>
    <w:basedOn w:val="Standaard"/>
    <w:link w:val="LijstalineaChar"/>
    <w:uiPriority w:val="34"/>
    <w:qFormat/>
    <w:rsid w:val="00721771"/>
    <w:pPr>
      <w:ind w:left="720"/>
      <w:contextualSpacing/>
    </w:pPr>
    <w:rPr>
      <w:rFonts w:eastAsia="Calibri"/>
      <w:lang w:eastAsia="en-US"/>
    </w:rPr>
  </w:style>
  <w:style w:type="character" w:customStyle="1" w:styleId="LijstalineaChar">
    <w:name w:val="Lijstalinea Char"/>
    <w:aliases w:val="Opsomblokjes en substreepjes Char,Lijst paragraaf Char"/>
    <w:link w:val="Lijstalinea"/>
    <w:uiPriority w:val="34"/>
    <w:locked/>
    <w:rsid w:val="00721771"/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Duits, Tim</dc:creator>
  <cp:keywords/>
  <dc:description/>
  <cp:lastModifiedBy>Henstra, Ariënne</cp:lastModifiedBy>
  <cp:revision>2</cp:revision>
  <dcterms:created xsi:type="dcterms:W3CDTF">2022-01-18T15:06:00Z</dcterms:created>
  <dcterms:modified xsi:type="dcterms:W3CDTF">2022-01-18T15:06:00Z</dcterms:modified>
</cp:coreProperties>
</file>